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机加工记录</w:t>
      </w:r>
    </w:p>
    <w:p>
      <w:r>
        <w:t>记录编号：FM-102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时间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工序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设备号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刀具号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加工数量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合格数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